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2934" w14:textId="543C9D06" w:rsidR="00030502" w:rsidRPr="00592DE0" w:rsidRDefault="00030502" w:rsidP="00030502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>
        <w:rPr>
          <w:rFonts w:ascii="Arial" w:eastAsia="Arial" w:hAnsi="Arial" w:cs="Arial"/>
          <w:b/>
          <w:sz w:val="24"/>
          <w:szCs w:val="24"/>
        </w:rPr>
        <w:t>1</w:t>
      </w:r>
      <w:r w:rsidR="007D15D2">
        <w:rPr>
          <w:rFonts w:ascii="Arial" w:eastAsia="Arial" w:hAnsi="Arial" w:cs="Arial"/>
          <w:b/>
          <w:sz w:val="24"/>
          <w:szCs w:val="24"/>
        </w:rPr>
        <w:t>43</w:t>
      </w:r>
    </w:p>
    <w:p w14:paraId="6074D81F" w14:textId="6A7109EE" w:rsidR="00030502" w:rsidRPr="006E5DD5" w:rsidRDefault="00030502" w:rsidP="00030502">
      <w:pPr>
        <w:pStyle w:val="Header"/>
        <w:rPr>
          <w:rFonts w:eastAsia="Batang" w:cs="Arial"/>
          <w:b w:val="0"/>
          <w:sz w:val="24"/>
          <w:lang w:eastAsia="zh-CN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  <w:r w:rsidRPr="006C2E80">
        <w:rPr>
          <w:sz w:val="20"/>
        </w:rPr>
        <w:tab/>
      </w:r>
    </w:p>
    <w:p w14:paraId="7D93FE97" w14:textId="6EFFC642" w:rsidR="00030502" w:rsidRPr="006C2E80" w:rsidRDefault="00030502" w:rsidP="000305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319AE530" w14:textId="2CE29819" w:rsidR="00030502" w:rsidRPr="006C2E80" w:rsidRDefault="00030502" w:rsidP="000305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WID on</w:t>
      </w:r>
      <w:r w:rsidRPr="00030502">
        <w:rPr>
          <w:rFonts w:ascii="Arial" w:eastAsia="Batang" w:hAnsi="Arial"/>
          <w:b/>
          <w:sz w:val="24"/>
          <w:szCs w:val="24"/>
          <w:lang w:val="en-US" w:eastAsia="zh-CN"/>
        </w:rPr>
        <w:t xml:space="preserve"> IETF </w:t>
      </w:r>
      <w:r w:rsidRPr="00030502">
        <w:rPr>
          <w:rFonts w:ascii="Arial" w:eastAsia="Batang" w:hAnsi="Arial" w:hint="eastAsia"/>
          <w:b/>
          <w:sz w:val="24"/>
          <w:szCs w:val="24"/>
          <w:lang w:val="en-US" w:eastAsia="zh-CN"/>
        </w:rPr>
        <w:t>DTLS</w:t>
      </w:r>
      <w:r w:rsidRPr="00030502">
        <w:rPr>
          <w:rFonts w:ascii="Arial" w:eastAsia="Batang" w:hAnsi="Arial"/>
          <w:b/>
          <w:sz w:val="24"/>
          <w:szCs w:val="24"/>
          <w:lang w:val="en-US" w:eastAsia="zh-CN"/>
        </w:rPr>
        <w:t xml:space="preserve"> protocol profile for AKMA</w:t>
      </w:r>
      <w:r w:rsidRPr="00030502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and GBA</w:t>
      </w:r>
    </w:p>
    <w:p w14:paraId="215755FD" w14:textId="77777777" w:rsidR="007D15D2" w:rsidRDefault="00030502" w:rsidP="007D15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5CBBDA" w14:textId="1AB809A9" w:rsidR="007D15D2" w:rsidRDefault="00030502" w:rsidP="007D15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52366D6" w14:textId="3460D874" w:rsidR="002D3A51" w:rsidRDefault="00BF4871" w:rsidP="00030502">
      <w:pPr>
        <w:pStyle w:val="Heading8"/>
        <w:jc w:val="center"/>
      </w:pPr>
      <w:r>
        <w:t>3GPP™ Work Item Description</w:t>
      </w:r>
    </w:p>
    <w:p w14:paraId="152366D7" w14:textId="77777777" w:rsidR="002D3A51" w:rsidRDefault="00BF487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52366D8" w14:textId="77777777" w:rsidR="002D3A51" w:rsidRDefault="00BF4871">
      <w:pPr>
        <w:pStyle w:val="Heading8"/>
      </w:pPr>
      <w:r>
        <w:t xml:space="preserve">Title: IETF </w:t>
      </w:r>
      <w:r>
        <w:rPr>
          <w:rFonts w:eastAsia="SimSun" w:hint="eastAsia"/>
          <w:lang w:val="en-US" w:eastAsia="zh-CN"/>
        </w:rPr>
        <w:t>DTLS</w:t>
      </w:r>
      <w:r>
        <w:t xml:space="preserve"> protocol profile for AKMA</w:t>
      </w:r>
      <w:r>
        <w:rPr>
          <w:rFonts w:eastAsia="SimSun" w:hint="eastAsia"/>
          <w:lang w:val="en-US" w:eastAsia="zh-CN"/>
        </w:rPr>
        <w:t xml:space="preserve"> and GBA</w:t>
      </w:r>
      <w:r>
        <w:tab/>
      </w:r>
    </w:p>
    <w:p w14:paraId="152366D9" w14:textId="77777777" w:rsidR="002D3A51" w:rsidRDefault="00BF4871">
      <w:pPr>
        <w:pStyle w:val="Heading8"/>
      </w:pPr>
      <w:r>
        <w:t>Acronym: AKMA</w:t>
      </w:r>
      <w:r>
        <w:rPr>
          <w:rFonts w:eastAsia="SimSun" w:hint="eastAsia"/>
          <w:lang w:val="en-US" w:eastAsia="zh-CN"/>
        </w:rPr>
        <w:t>_GBA</w:t>
      </w:r>
      <w:r>
        <w:t>_</w:t>
      </w:r>
      <w:r>
        <w:rPr>
          <w:rFonts w:eastAsia="SimSun" w:hint="eastAsia"/>
          <w:lang w:val="en-US" w:eastAsia="zh-CN"/>
        </w:rPr>
        <w:t>DTLS</w:t>
      </w:r>
      <w:r>
        <w:tab/>
      </w:r>
    </w:p>
    <w:p w14:paraId="152366DA" w14:textId="3E471672" w:rsidR="002D3A51" w:rsidRDefault="00BF4871">
      <w:pPr>
        <w:pStyle w:val="Heading8"/>
      </w:pPr>
      <w:r>
        <w:t>Unique identifier:</w:t>
      </w:r>
      <w:r>
        <w:tab/>
      </w:r>
      <w:r w:rsidR="00487CD6">
        <w:t>980021</w:t>
      </w:r>
    </w:p>
    <w:p w14:paraId="152366DB" w14:textId="77777777" w:rsidR="002D3A51" w:rsidRDefault="00BF4871">
      <w:pPr>
        <w:pStyle w:val="Heading8"/>
      </w:pPr>
      <w:r>
        <w:t>Potential target Release:</w:t>
      </w:r>
      <w:r>
        <w:tab/>
        <w:t>Rel-18</w:t>
      </w:r>
    </w:p>
    <w:p w14:paraId="152366DC" w14:textId="77777777" w:rsidR="002D3A51" w:rsidRDefault="00BF4871">
      <w:pPr>
        <w:pStyle w:val="Heading1"/>
      </w:pPr>
      <w:r>
        <w:t>1</w:t>
      </w:r>
      <w:r>
        <w:tab/>
        <w:t>Impacts</w:t>
      </w:r>
    </w:p>
    <w:p w14:paraId="152366DD" w14:textId="77777777" w:rsidR="002D3A51" w:rsidRDefault="00BF4871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D3A51" w14:paraId="152366E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2366DE" w14:textId="77777777" w:rsidR="002D3A51" w:rsidRDefault="00BF487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52366DF" w14:textId="77777777" w:rsidR="002D3A51" w:rsidRDefault="00BF487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52366E0" w14:textId="77777777" w:rsidR="002D3A51" w:rsidRDefault="00BF487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52366E1" w14:textId="77777777" w:rsidR="002D3A51" w:rsidRDefault="00BF487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52366E2" w14:textId="77777777" w:rsidR="002D3A51" w:rsidRDefault="00BF487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52366E3" w14:textId="77777777" w:rsidR="002D3A51" w:rsidRDefault="00BF4871">
            <w:pPr>
              <w:pStyle w:val="TAH"/>
            </w:pPr>
            <w:r>
              <w:t>Others (specify)</w:t>
            </w:r>
          </w:p>
        </w:tc>
      </w:tr>
      <w:tr w:rsidR="002D3A51" w14:paraId="152366E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52366E5" w14:textId="77777777" w:rsidR="002D3A51" w:rsidRDefault="00BF487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52366E6" w14:textId="77777777" w:rsidR="002D3A51" w:rsidRDefault="002D3A5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52366E7" w14:textId="77777777" w:rsidR="002D3A51" w:rsidRDefault="00BF487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52366E8" w14:textId="77777777" w:rsidR="002D3A51" w:rsidRDefault="002D3A5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2366E9" w14:textId="77777777" w:rsidR="002D3A51" w:rsidRDefault="00BF487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2366EA" w14:textId="77777777" w:rsidR="002D3A51" w:rsidRDefault="002D3A51">
            <w:pPr>
              <w:pStyle w:val="TAC"/>
            </w:pPr>
          </w:p>
        </w:tc>
      </w:tr>
      <w:tr w:rsidR="002D3A51" w14:paraId="152366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2366EC" w14:textId="77777777" w:rsidR="002D3A51" w:rsidRDefault="00BF487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52366ED" w14:textId="77777777" w:rsidR="002D3A51" w:rsidRDefault="002D3A51">
            <w:pPr>
              <w:pStyle w:val="TAC"/>
            </w:pPr>
          </w:p>
        </w:tc>
        <w:tc>
          <w:tcPr>
            <w:tcW w:w="1037" w:type="dxa"/>
          </w:tcPr>
          <w:p w14:paraId="152366EE" w14:textId="77777777" w:rsidR="002D3A51" w:rsidRDefault="002D3A51">
            <w:pPr>
              <w:pStyle w:val="TAC"/>
            </w:pPr>
          </w:p>
        </w:tc>
        <w:tc>
          <w:tcPr>
            <w:tcW w:w="850" w:type="dxa"/>
          </w:tcPr>
          <w:p w14:paraId="152366EF" w14:textId="77777777" w:rsidR="002D3A51" w:rsidRDefault="00BF487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52366F0" w14:textId="77777777" w:rsidR="002D3A51" w:rsidRDefault="002D3A51">
            <w:pPr>
              <w:pStyle w:val="TAC"/>
            </w:pPr>
          </w:p>
        </w:tc>
        <w:tc>
          <w:tcPr>
            <w:tcW w:w="1752" w:type="dxa"/>
          </w:tcPr>
          <w:p w14:paraId="152366F1" w14:textId="77777777" w:rsidR="002D3A51" w:rsidRDefault="002D3A51">
            <w:pPr>
              <w:pStyle w:val="TAC"/>
            </w:pPr>
          </w:p>
        </w:tc>
      </w:tr>
      <w:tr w:rsidR="002D3A51" w14:paraId="152366F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2366F3" w14:textId="77777777" w:rsidR="002D3A51" w:rsidRDefault="00BF487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52366F4" w14:textId="77777777" w:rsidR="002D3A51" w:rsidRDefault="00BF487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52366F5" w14:textId="77777777" w:rsidR="002D3A51" w:rsidRDefault="002D3A51">
            <w:pPr>
              <w:pStyle w:val="TAC"/>
            </w:pPr>
          </w:p>
        </w:tc>
        <w:tc>
          <w:tcPr>
            <w:tcW w:w="850" w:type="dxa"/>
          </w:tcPr>
          <w:p w14:paraId="152366F6" w14:textId="77777777" w:rsidR="002D3A51" w:rsidRDefault="002D3A51">
            <w:pPr>
              <w:pStyle w:val="TAC"/>
            </w:pPr>
          </w:p>
        </w:tc>
        <w:tc>
          <w:tcPr>
            <w:tcW w:w="851" w:type="dxa"/>
          </w:tcPr>
          <w:p w14:paraId="152366F7" w14:textId="77777777" w:rsidR="002D3A51" w:rsidRDefault="002D3A51">
            <w:pPr>
              <w:pStyle w:val="TAC"/>
            </w:pPr>
          </w:p>
        </w:tc>
        <w:tc>
          <w:tcPr>
            <w:tcW w:w="1752" w:type="dxa"/>
          </w:tcPr>
          <w:p w14:paraId="152366F8" w14:textId="77777777" w:rsidR="002D3A51" w:rsidRDefault="00BF4871">
            <w:pPr>
              <w:pStyle w:val="TAC"/>
            </w:pPr>
            <w:r>
              <w:t>X</w:t>
            </w:r>
          </w:p>
        </w:tc>
      </w:tr>
    </w:tbl>
    <w:p w14:paraId="152366FA" w14:textId="77777777" w:rsidR="002D3A51" w:rsidRDefault="002D3A51"/>
    <w:p w14:paraId="152366FB" w14:textId="77777777" w:rsidR="002D3A51" w:rsidRDefault="00BF4871">
      <w:pPr>
        <w:pStyle w:val="Heading1"/>
      </w:pPr>
      <w:r>
        <w:t>2</w:t>
      </w:r>
      <w:r>
        <w:tab/>
        <w:t>Classification of the Work Item and linked work items</w:t>
      </w:r>
    </w:p>
    <w:p w14:paraId="152366FC" w14:textId="77777777" w:rsidR="002D3A51" w:rsidRDefault="00BF4871">
      <w:pPr>
        <w:pStyle w:val="Heading2"/>
      </w:pPr>
      <w:r>
        <w:t>2.1</w:t>
      </w:r>
      <w:r>
        <w:tab/>
        <w:t>Primary classification</w:t>
      </w:r>
    </w:p>
    <w:p w14:paraId="152366FD" w14:textId="77777777" w:rsidR="002D3A51" w:rsidRDefault="00BF4871">
      <w:pPr>
        <w:pStyle w:val="Heading3"/>
      </w:pPr>
      <w:r>
        <w:t>This work item is a …</w:t>
      </w:r>
    </w:p>
    <w:p w14:paraId="152366FE" w14:textId="77777777" w:rsidR="002D3A51" w:rsidRDefault="002D3A5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D3A51" w14:paraId="15236701" w14:textId="77777777">
        <w:trPr>
          <w:cantSplit/>
          <w:jc w:val="center"/>
        </w:trPr>
        <w:tc>
          <w:tcPr>
            <w:tcW w:w="452" w:type="dxa"/>
          </w:tcPr>
          <w:p w14:paraId="152366FF" w14:textId="77777777" w:rsidR="002D3A51" w:rsidRDefault="00BF487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5236700" w14:textId="77777777" w:rsidR="002D3A51" w:rsidRDefault="00BF4871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2D3A51" w14:paraId="15236704" w14:textId="77777777">
        <w:trPr>
          <w:cantSplit/>
          <w:jc w:val="center"/>
        </w:trPr>
        <w:tc>
          <w:tcPr>
            <w:tcW w:w="452" w:type="dxa"/>
          </w:tcPr>
          <w:p w14:paraId="15236702" w14:textId="77777777" w:rsidR="002D3A51" w:rsidRDefault="002D3A5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5236703" w14:textId="77777777" w:rsidR="002D3A51" w:rsidRDefault="00BF487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D3A51" w14:paraId="15236707" w14:textId="77777777">
        <w:trPr>
          <w:cantSplit/>
          <w:jc w:val="center"/>
        </w:trPr>
        <w:tc>
          <w:tcPr>
            <w:tcW w:w="452" w:type="dxa"/>
          </w:tcPr>
          <w:p w14:paraId="15236705" w14:textId="77777777" w:rsidR="002D3A51" w:rsidRDefault="002D3A5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5236706" w14:textId="77777777" w:rsidR="002D3A51" w:rsidRDefault="00BF4871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D3A51" w14:paraId="1523670A" w14:textId="77777777">
        <w:trPr>
          <w:cantSplit/>
          <w:jc w:val="center"/>
        </w:trPr>
        <w:tc>
          <w:tcPr>
            <w:tcW w:w="452" w:type="dxa"/>
          </w:tcPr>
          <w:p w14:paraId="15236708" w14:textId="77777777" w:rsidR="002D3A51" w:rsidRDefault="002D3A5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236709" w14:textId="77777777" w:rsidR="002D3A51" w:rsidRDefault="00BF4871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1523670B" w14:textId="77777777" w:rsidR="002D3A51" w:rsidRDefault="002D3A51">
      <w:pPr>
        <w:ind w:right="-99"/>
        <w:rPr>
          <w:b/>
        </w:rPr>
      </w:pPr>
    </w:p>
    <w:p w14:paraId="1523670C" w14:textId="77777777" w:rsidR="002D3A51" w:rsidRDefault="00BF4871">
      <w:pPr>
        <w:pStyle w:val="Heading2"/>
      </w:pPr>
      <w:r>
        <w:t>2.2</w:t>
      </w:r>
      <w:r>
        <w:tab/>
        <w:t>Parent Work Item</w:t>
      </w:r>
    </w:p>
    <w:p w14:paraId="1523670D" w14:textId="77777777" w:rsidR="002D3A51" w:rsidRDefault="00BF487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D3A51" w14:paraId="1523670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523670E" w14:textId="77777777" w:rsidR="002D3A51" w:rsidRDefault="00BF487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D3A51" w14:paraId="1523671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5236710" w14:textId="77777777" w:rsidR="002D3A51" w:rsidRDefault="00BF487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5236711" w14:textId="77777777" w:rsidR="002D3A51" w:rsidRDefault="00BF487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5236712" w14:textId="77777777" w:rsidR="002D3A51" w:rsidRDefault="00BF487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5236713" w14:textId="77777777" w:rsidR="002D3A51" w:rsidRDefault="00BF487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D3A51" w14:paraId="15236719" w14:textId="77777777">
        <w:trPr>
          <w:cantSplit/>
          <w:jc w:val="center"/>
        </w:trPr>
        <w:tc>
          <w:tcPr>
            <w:tcW w:w="1101" w:type="dxa"/>
          </w:tcPr>
          <w:p w14:paraId="15236715" w14:textId="77777777" w:rsidR="002D3A51" w:rsidRDefault="00BF4871"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 w14:paraId="15236716" w14:textId="77777777" w:rsidR="002D3A51" w:rsidRDefault="00BF4871"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 w14:paraId="15236717" w14:textId="77777777" w:rsidR="002D3A51" w:rsidRDefault="00BF4871">
            <w:pPr>
              <w:spacing w:after="0"/>
            </w:pPr>
            <w:r>
              <w:t>N/A</w:t>
            </w:r>
          </w:p>
        </w:tc>
        <w:tc>
          <w:tcPr>
            <w:tcW w:w="6010" w:type="dxa"/>
          </w:tcPr>
          <w:p w14:paraId="15236718" w14:textId="77777777" w:rsidR="002D3A51" w:rsidRDefault="00BF4871">
            <w:pPr>
              <w:spacing w:after="0"/>
            </w:pPr>
            <w:r>
              <w:t>N/A</w:t>
            </w:r>
          </w:p>
        </w:tc>
      </w:tr>
    </w:tbl>
    <w:p w14:paraId="1523671A" w14:textId="77777777" w:rsidR="002D3A51" w:rsidRDefault="002D3A51"/>
    <w:p w14:paraId="1523671B" w14:textId="77777777" w:rsidR="002D3A51" w:rsidRDefault="00BF4871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1523671C" w14:textId="77777777" w:rsidR="002D3A51" w:rsidRDefault="002D3A5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D3A51" w14:paraId="1523671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523671D" w14:textId="77777777" w:rsidR="002D3A51" w:rsidRDefault="00BF4871">
            <w:pPr>
              <w:pStyle w:val="TAH"/>
            </w:pPr>
            <w:r>
              <w:t>Other related Work /Study Items (if any)</w:t>
            </w:r>
          </w:p>
        </w:tc>
      </w:tr>
      <w:tr w:rsidR="002D3A51" w14:paraId="1523672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523671F" w14:textId="77777777" w:rsidR="002D3A51" w:rsidRDefault="00BF487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5236720" w14:textId="77777777" w:rsidR="002D3A51" w:rsidRDefault="00BF487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236721" w14:textId="77777777" w:rsidR="002D3A51" w:rsidRDefault="00BF4871">
            <w:pPr>
              <w:pStyle w:val="TAH"/>
            </w:pPr>
            <w:r>
              <w:t>Nature of relationship</w:t>
            </w:r>
          </w:p>
        </w:tc>
      </w:tr>
      <w:tr w:rsidR="002D3A51" w14:paraId="15236726" w14:textId="77777777">
        <w:trPr>
          <w:cantSplit/>
          <w:jc w:val="center"/>
        </w:trPr>
        <w:tc>
          <w:tcPr>
            <w:tcW w:w="1101" w:type="dxa"/>
          </w:tcPr>
          <w:p w14:paraId="15236723" w14:textId="77777777" w:rsidR="002D3A51" w:rsidRDefault="00BF4871">
            <w:pPr>
              <w:spacing w:after="0"/>
            </w:pPr>
            <w:r>
              <w:t>890030</w:t>
            </w:r>
          </w:p>
        </w:tc>
        <w:tc>
          <w:tcPr>
            <w:tcW w:w="3326" w:type="dxa"/>
          </w:tcPr>
          <w:p w14:paraId="15236724" w14:textId="77777777" w:rsidR="002D3A51" w:rsidRDefault="00BF4871">
            <w:pPr>
              <w:spacing w:after="0"/>
            </w:pPr>
            <w:r>
              <w:t>Authentication and key management for applications based on 3GPP credential in 5G</w:t>
            </w:r>
          </w:p>
        </w:tc>
        <w:tc>
          <w:tcPr>
            <w:tcW w:w="5099" w:type="dxa"/>
          </w:tcPr>
          <w:p w14:paraId="15236725" w14:textId="77777777" w:rsidR="002D3A51" w:rsidRDefault="00BF4871">
            <w:pPr>
              <w:spacing w:after="0"/>
            </w:pPr>
            <w:r>
              <w:t xml:space="preserve">Uses the keys derived by the AKMA procedures to bootstrap the IETF </w:t>
            </w:r>
            <w:r>
              <w:rPr>
                <w:rFonts w:eastAsia="SimSun" w:hint="eastAsia"/>
                <w:lang w:val="en-US" w:eastAsia="zh-CN"/>
              </w:rPr>
              <w:t>DTLS</w:t>
            </w:r>
            <w:r>
              <w:t xml:space="preserve"> protocol key material. </w:t>
            </w:r>
          </w:p>
        </w:tc>
      </w:tr>
    </w:tbl>
    <w:p w14:paraId="15236727" w14:textId="77777777" w:rsidR="002D3A51" w:rsidRDefault="002D3A51">
      <w:pPr>
        <w:pStyle w:val="FP"/>
      </w:pPr>
    </w:p>
    <w:p w14:paraId="15236728" w14:textId="77777777" w:rsidR="002D3A51" w:rsidRDefault="00BF4871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Dependency on non-3GPP (draft) specification: </w:t>
      </w:r>
      <w:r>
        <w:t xml:space="preserve">IETF RFC 7252, </w:t>
      </w:r>
      <w:r>
        <w:rPr>
          <w:rFonts w:eastAsia="SimSun" w:hint="eastAsia"/>
          <w:lang w:val="en-US" w:eastAsia="zh-CN"/>
        </w:rPr>
        <w:t>6347</w:t>
      </w:r>
    </w:p>
    <w:p w14:paraId="15236729" w14:textId="77777777" w:rsidR="002D3A51" w:rsidRDefault="00BF4871">
      <w:pPr>
        <w:pStyle w:val="Heading1"/>
      </w:pPr>
      <w:r>
        <w:t>3</w:t>
      </w:r>
      <w:r>
        <w:tab/>
        <w:t>Justification</w:t>
      </w:r>
    </w:p>
    <w:p w14:paraId="1523672A" w14:textId="77777777" w:rsidR="002D3A51" w:rsidRDefault="00BF4871">
      <w:pPr>
        <w:rPr>
          <w:rFonts w:eastAsia="SimSun"/>
          <w:i/>
          <w:lang w:val="en-US" w:eastAsia="zh-CN"/>
        </w:rPr>
      </w:pPr>
      <w:r>
        <w:rPr>
          <w:iCs/>
        </w:rPr>
        <w:t xml:space="preserve">The AKMA specification (TS 33.535) </w:t>
      </w:r>
      <w:r>
        <w:rPr>
          <w:rFonts w:eastAsia="SimSun" w:hint="eastAsia"/>
          <w:iCs/>
          <w:lang w:val="en-US" w:eastAsia="zh-CN"/>
        </w:rPr>
        <w:t>and t</w:t>
      </w:r>
      <w:r>
        <w:rPr>
          <w:iCs/>
        </w:rPr>
        <w:t>he GBA (TS 33.220</w:t>
      </w:r>
      <w:r>
        <w:rPr>
          <w:rFonts w:eastAsia="SimSun" w:hint="eastAsia"/>
          <w:iCs/>
          <w:lang w:val="en-US" w:eastAsia="zh-CN"/>
        </w:rPr>
        <w:t xml:space="preserve"> and TS 33.222</w:t>
      </w:r>
      <w:r>
        <w:rPr>
          <w:iCs/>
        </w:rPr>
        <w:t>)</w:t>
      </w:r>
      <w:r>
        <w:rPr>
          <w:rFonts w:eastAsia="SimSun" w:hint="eastAsia"/>
          <w:iCs/>
          <w:lang w:val="en-US" w:eastAsia="zh-CN"/>
        </w:rPr>
        <w:t xml:space="preserve"> </w:t>
      </w:r>
      <w:r>
        <w:rPr>
          <w:iCs/>
        </w:rPr>
        <w:t xml:space="preserve">enables a UE and an Application Function to share a common secret key after an application session establishment procedure. </w:t>
      </w:r>
      <w:r>
        <w:rPr>
          <w:rFonts w:hint="eastAsia"/>
          <w:lang w:val="en-US" w:eastAsia="zh-CN"/>
        </w:rPr>
        <w:t xml:space="preserve"> </w:t>
      </w:r>
      <w:r>
        <w:rPr>
          <w:iCs/>
        </w:rPr>
        <w:t>However</w:t>
      </w:r>
      <w:r>
        <w:rPr>
          <w:rFonts w:eastAsia="SimSun" w:hint="eastAsia"/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eastAsia="SimSun" w:hint="eastAsia"/>
          <w:iCs/>
          <w:lang w:val="en-US" w:eastAsia="zh-CN"/>
        </w:rPr>
        <w:t>o</w:t>
      </w:r>
      <w:r>
        <w:rPr>
          <w:iCs/>
        </w:rPr>
        <w:t xml:space="preserve">ne choice for an IoT friendly protocol is the IETF </w:t>
      </w:r>
      <w:r>
        <w:rPr>
          <w:rFonts w:eastAsia="SimSun" w:hint="eastAsia"/>
          <w:iCs/>
          <w:lang w:val="en-US" w:eastAsia="zh-CN"/>
        </w:rPr>
        <w:t>DTLS</w:t>
      </w:r>
      <w:r>
        <w:rPr>
          <w:iCs/>
        </w:rPr>
        <w:t xml:space="preserve"> specified in IETF RFC </w:t>
      </w:r>
      <w:r>
        <w:rPr>
          <w:rFonts w:eastAsia="SimSun" w:hint="eastAsia"/>
          <w:iCs/>
          <w:lang w:val="en-US" w:eastAsia="zh-CN"/>
        </w:rPr>
        <w:t>7252</w:t>
      </w:r>
      <w:r>
        <w:rPr>
          <w:iCs/>
        </w:rPr>
        <w:t xml:space="preserve"> using the IETF CoAP as an underlying transfer layer. </w:t>
      </w:r>
      <w:r>
        <w:rPr>
          <w:rFonts w:eastAsia="SimSun" w:hint="eastAsia"/>
          <w:iCs/>
          <w:lang w:val="en-US" w:eastAsia="zh-CN"/>
        </w:rPr>
        <w:t xml:space="preserve">And in SEAL specification TS 33.434, communication security for CoAP is based on DTLS or OSCORE. The security of CoAP is based on DTLS, which is specified in RFC 6347. </w:t>
      </w:r>
      <w:r>
        <w:rPr>
          <w:iCs/>
        </w:rPr>
        <w:t xml:space="preserve">IETF </w:t>
      </w:r>
      <w:r>
        <w:rPr>
          <w:rFonts w:eastAsia="SimSun" w:hint="eastAsia"/>
          <w:iCs/>
          <w:lang w:val="en-US" w:eastAsia="zh-CN"/>
        </w:rPr>
        <w:t>DTLS</w:t>
      </w:r>
      <w:r>
        <w:rPr>
          <w:iCs/>
        </w:rPr>
        <w:t xml:space="preserve"> is currently specified as one choice for providing security for the OMA Lightweight M2M standard.</w:t>
      </w:r>
    </w:p>
    <w:p w14:paraId="1523672B" w14:textId="77777777" w:rsidR="002D3A51" w:rsidRDefault="00BF4871">
      <w:pPr>
        <w:pStyle w:val="Heading1"/>
      </w:pPr>
      <w:r>
        <w:t>4</w:t>
      </w:r>
      <w:r>
        <w:tab/>
        <w:t>Objective</w:t>
      </w:r>
    </w:p>
    <w:p w14:paraId="1523672C" w14:textId="77777777" w:rsidR="002D3A51" w:rsidRDefault="00BF4871">
      <w:r>
        <w:t xml:space="preserve">To provide an IoT friendly GBA </w:t>
      </w:r>
      <w:proofErr w:type="spellStart"/>
      <w:r>
        <w:t>Ua</w:t>
      </w:r>
      <w:proofErr w:type="spellEnd"/>
      <w:r>
        <w:t xml:space="preserve"> and AKMA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t>Ua</w:t>
      </w:r>
      <w:proofErr w:type="spellEnd"/>
      <w:r>
        <w:t xml:space="preserve">* security protocol profile based on the already specified IETF </w:t>
      </w:r>
      <w:r>
        <w:rPr>
          <w:rFonts w:eastAsia="SimSun" w:hint="eastAsia"/>
          <w:lang w:val="en-US" w:eastAsia="zh-CN"/>
        </w:rPr>
        <w:t>DTLS</w:t>
      </w:r>
      <w:r>
        <w:t>. The specification will focus on how to use the common GBA Ks_</w:t>
      </w:r>
      <w:r>
        <w:rPr>
          <w:rFonts w:eastAsia="SimSun" w:hint="eastAsia"/>
          <w:lang w:val="en-US" w:eastAsia="zh-CN"/>
        </w:rPr>
        <w:t>(</w:t>
      </w:r>
      <w:proofErr w:type="spellStart"/>
      <w:r>
        <w:rPr>
          <w:rFonts w:eastAsia="SimSun" w:hint="eastAsia"/>
          <w:lang w:val="en-US" w:eastAsia="zh-CN"/>
        </w:rPr>
        <w:t>ext</w:t>
      </w:r>
      <w:proofErr w:type="spellEnd"/>
      <w:r>
        <w:rPr>
          <w:rFonts w:eastAsia="SimSun" w:hint="eastAsia"/>
          <w:lang w:val="en-US" w:eastAsia="zh-CN"/>
        </w:rPr>
        <w:t xml:space="preserve">/int) </w:t>
      </w:r>
      <w:r>
        <w:t>NAF</w:t>
      </w:r>
      <w:r>
        <w:rPr>
          <w:rFonts w:eastAsia="SimSun" w:hint="eastAsia"/>
          <w:lang w:val="en-US" w:eastAsia="zh-CN"/>
        </w:rPr>
        <w:t xml:space="preserve"> and </w:t>
      </w:r>
      <w:r>
        <w:t>AKMA K</w:t>
      </w:r>
      <w:r>
        <w:rPr>
          <w:vertAlign w:val="subscript"/>
        </w:rPr>
        <w:t>AF</w:t>
      </w:r>
      <w:r>
        <w:t xml:space="preserve"> key to bootstrap the security context of IETF </w:t>
      </w:r>
      <w:r>
        <w:rPr>
          <w:rFonts w:eastAsia="SimSun" w:hint="eastAsia"/>
          <w:lang w:val="en-US" w:eastAsia="zh-CN"/>
        </w:rPr>
        <w:t>DTLS</w:t>
      </w:r>
      <w:r>
        <w:t>.</w:t>
      </w:r>
    </w:p>
    <w:p w14:paraId="1523672D" w14:textId="77777777" w:rsidR="002D3A51" w:rsidRDefault="00BF487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3A51" w14:paraId="1523672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23672E" w14:textId="77777777" w:rsidR="002D3A51" w:rsidRDefault="00BF487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D3A51" w14:paraId="15236736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5236730" w14:textId="77777777" w:rsidR="002D3A51" w:rsidRDefault="00BF487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5236731" w14:textId="77777777" w:rsidR="002D3A51" w:rsidRDefault="00BF487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5236732" w14:textId="77777777" w:rsidR="002D3A51" w:rsidRDefault="00BF487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5236733" w14:textId="77777777" w:rsidR="002D3A51" w:rsidRDefault="00BF487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5236734" w14:textId="77777777" w:rsidR="002D3A51" w:rsidRDefault="00BF487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5236735" w14:textId="77777777" w:rsidR="002D3A51" w:rsidRDefault="00BF4871">
            <w:pPr>
              <w:pStyle w:val="TAH"/>
            </w:pPr>
            <w:r>
              <w:t>Rapporteur</w:t>
            </w:r>
          </w:p>
        </w:tc>
      </w:tr>
      <w:tr w:rsidR="002D3A51" w14:paraId="1523673D" w14:textId="77777777">
        <w:trPr>
          <w:cantSplit/>
          <w:jc w:val="center"/>
        </w:trPr>
        <w:tc>
          <w:tcPr>
            <w:tcW w:w="1617" w:type="dxa"/>
          </w:tcPr>
          <w:p w14:paraId="15236737" w14:textId="77777777" w:rsidR="002D3A51" w:rsidRDefault="002D3A5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236738" w14:textId="77777777" w:rsidR="002D3A51" w:rsidRDefault="002D3A5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15236739" w14:textId="77777777" w:rsidR="002D3A51" w:rsidRDefault="002D3A5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523673A" w14:textId="77777777" w:rsidR="002D3A51" w:rsidRDefault="002D3A5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523673B" w14:textId="77777777" w:rsidR="002D3A51" w:rsidRDefault="002D3A5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523673C" w14:textId="77777777" w:rsidR="002D3A51" w:rsidRDefault="002D3A51">
            <w:pPr>
              <w:pStyle w:val="Guidance"/>
              <w:spacing w:after="0"/>
            </w:pPr>
          </w:p>
        </w:tc>
      </w:tr>
      <w:tr w:rsidR="002D3A51" w14:paraId="15236744" w14:textId="77777777">
        <w:trPr>
          <w:cantSplit/>
          <w:jc w:val="center"/>
        </w:trPr>
        <w:tc>
          <w:tcPr>
            <w:tcW w:w="1617" w:type="dxa"/>
          </w:tcPr>
          <w:p w14:paraId="1523673E" w14:textId="77777777" w:rsidR="002D3A51" w:rsidRDefault="002D3A51">
            <w:pPr>
              <w:pStyle w:val="TAL"/>
            </w:pPr>
          </w:p>
        </w:tc>
        <w:tc>
          <w:tcPr>
            <w:tcW w:w="1134" w:type="dxa"/>
          </w:tcPr>
          <w:p w14:paraId="1523673F" w14:textId="77777777" w:rsidR="002D3A51" w:rsidRDefault="002D3A51">
            <w:pPr>
              <w:pStyle w:val="TAL"/>
            </w:pPr>
          </w:p>
        </w:tc>
        <w:tc>
          <w:tcPr>
            <w:tcW w:w="2409" w:type="dxa"/>
          </w:tcPr>
          <w:p w14:paraId="15236740" w14:textId="77777777" w:rsidR="002D3A51" w:rsidRDefault="002D3A51">
            <w:pPr>
              <w:pStyle w:val="TAL"/>
            </w:pPr>
          </w:p>
        </w:tc>
        <w:tc>
          <w:tcPr>
            <w:tcW w:w="993" w:type="dxa"/>
          </w:tcPr>
          <w:p w14:paraId="15236741" w14:textId="77777777" w:rsidR="002D3A51" w:rsidRDefault="002D3A51">
            <w:pPr>
              <w:pStyle w:val="TAL"/>
            </w:pPr>
          </w:p>
        </w:tc>
        <w:tc>
          <w:tcPr>
            <w:tcW w:w="1074" w:type="dxa"/>
          </w:tcPr>
          <w:p w14:paraId="15236742" w14:textId="77777777" w:rsidR="002D3A51" w:rsidRDefault="002D3A51">
            <w:pPr>
              <w:pStyle w:val="TAL"/>
            </w:pPr>
          </w:p>
        </w:tc>
        <w:tc>
          <w:tcPr>
            <w:tcW w:w="2186" w:type="dxa"/>
          </w:tcPr>
          <w:p w14:paraId="15236743" w14:textId="77777777" w:rsidR="002D3A51" w:rsidRDefault="002D3A51">
            <w:pPr>
              <w:pStyle w:val="TAL"/>
            </w:pPr>
          </w:p>
        </w:tc>
      </w:tr>
    </w:tbl>
    <w:p w14:paraId="15236745" w14:textId="77777777" w:rsidR="002D3A51" w:rsidRDefault="002D3A51">
      <w:pPr>
        <w:pStyle w:val="FP"/>
      </w:pPr>
    </w:p>
    <w:p w14:paraId="15236746" w14:textId="77777777" w:rsidR="002D3A51" w:rsidRDefault="002D3A5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D3A51" w14:paraId="152367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36747" w14:textId="77777777" w:rsidR="002D3A51" w:rsidRDefault="00BF487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D3A51" w14:paraId="1523674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36749" w14:textId="77777777" w:rsidR="002D3A51" w:rsidRDefault="00BF487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3674A" w14:textId="77777777" w:rsidR="002D3A51" w:rsidRDefault="00BF487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3674B" w14:textId="77777777" w:rsidR="002D3A51" w:rsidRDefault="00BF487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3674C" w14:textId="77777777" w:rsidR="002D3A51" w:rsidRDefault="00BF4871">
            <w:pPr>
              <w:pStyle w:val="TAH"/>
            </w:pPr>
            <w:r>
              <w:t>Remarks</w:t>
            </w:r>
          </w:p>
        </w:tc>
      </w:tr>
      <w:tr w:rsidR="002D3A51" w14:paraId="1523675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4E" w14:textId="77777777" w:rsidR="002D3A51" w:rsidRDefault="00BF4871">
            <w:pPr>
              <w:spacing w:after="0"/>
            </w:pPr>
            <w:r>
              <w:t>TS 33.535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4F" w14:textId="77777777" w:rsidR="002D3A51" w:rsidRDefault="00BF4871">
            <w:pPr>
              <w:spacing w:after="0"/>
              <w:rPr>
                <w:rFonts w:eastAsia="SimSun"/>
                <w:lang w:val="en-US" w:eastAsia="zh-CN"/>
              </w:rPr>
            </w:pPr>
            <w:r>
              <w:t xml:space="preserve">Specification of the new IoT </w:t>
            </w:r>
            <w:proofErr w:type="spellStart"/>
            <w:r>
              <w:t>Ua</w:t>
            </w:r>
            <w:proofErr w:type="spellEnd"/>
            <w:r>
              <w:t xml:space="preserve">* security protocol based on IETF </w:t>
            </w:r>
            <w:r>
              <w:rPr>
                <w:rFonts w:eastAsia="SimSun" w:hint="eastAsia"/>
                <w:lang w:val="en-US" w:eastAsia="zh-CN"/>
              </w:rPr>
              <w:t>DTLS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50" w14:textId="77777777" w:rsidR="002D3A51" w:rsidRDefault="00BF4871">
            <w:pPr>
              <w:spacing w:after="0"/>
            </w:pPr>
            <w:r>
              <w:rPr>
                <w:iCs/>
              </w:rPr>
              <w:t>SA#</w:t>
            </w:r>
            <w:r>
              <w:rPr>
                <w:rFonts w:eastAsia="SimSun" w:hint="eastAsia"/>
                <w:lang w:val="en-US" w:eastAsia="zh-CN"/>
              </w:rPr>
              <w:t>100</w:t>
            </w:r>
            <w:r>
              <w:rPr>
                <w:iCs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eastAsia="SimSun" w:hint="eastAsia"/>
                <w:iCs/>
                <w:lang w:val="en-US" w:eastAsia="zh-CN"/>
              </w:rPr>
              <w:t>3</w:t>
            </w:r>
            <w:r>
              <w:rPr>
                <w:iCs/>
              </w:rPr>
              <w:t>)</w:t>
            </w:r>
            <w:r>
              <w:rPr>
                <w:i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51" w14:textId="77777777" w:rsidR="002D3A51" w:rsidRDefault="002D3A51">
            <w:pPr>
              <w:spacing w:after="0"/>
            </w:pPr>
          </w:p>
        </w:tc>
      </w:tr>
      <w:tr w:rsidR="002D3A51" w14:paraId="1523675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53" w14:textId="77777777" w:rsidR="002D3A51" w:rsidRDefault="00BF4871">
            <w:pPr>
              <w:spacing w:after="0"/>
            </w:pPr>
            <w:r>
              <w:t>TS 33.220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54" w14:textId="77777777" w:rsidR="002D3A51" w:rsidRDefault="00BF4871">
            <w:pPr>
              <w:spacing w:after="0"/>
            </w:pPr>
            <w:r>
              <w:t xml:space="preserve">Addition of the new </w:t>
            </w:r>
            <w:proofErr w:type="spellStart"/>
            <w:r>
              <w:t>Ua</w:t>
            </w:r>
            <w:proofErr w:type="spellEnd"/>
            <w:r>
              <w:t xml:space="preserve"> security protocol identifier for the new AKMA IETF </w:t>
            </w:r>
            <w:r>
              <w:rPr>
                <w:rFonts w:eastAsia="SimSun" w:hint="eastAsia"/>
                <w:lang w:val="en-US" w:eastAsia="zh-CN"/>
              </w:rPr>
              <w:t>DTLS</w:t>
            </w:r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* </w:t>
            </w:r>
            <w:r>
              <w:rPr>
                <w:rFonts w:eastAsia="SimSun" w:hint="eastAsia"/>
                <w:lang w:val="en-US" w:eastAsia="zh-CN"/>
              </w:rPr>
              <w:t xml:space="preserve">and GBA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Ua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 xml:space="preserve">security protocol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55" w14:textId="77777777" w:rsidR="002D3A51" w:rsidRDefault="00BF4871">
            <w:pPr>
              <w:spacing w:after="0"/>
            </w:pPr>
            <w:r>
              <w:rPr>
                <w:iCs/>
              </w:rPr>
              <w:t>SA#</w:t>
            </w:r>
            <w:r>
              <w:rPr>
                <w:rFonts w:eastAsia="SimSun" w:hint="eastAsia"/>
                <w:iCs/>
                <w:lang w:val="en-US" w:eastAsia="zh-CN"/>
              </w:rPr>
              <w:t>100</w:t>
            </w:r>
            <w:r>
              <w:rPr>
                <w:iCs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56" w14:textId="77777777" w:rsidR="002D3A51" w:rsidRDefault="002D3A51">
            <w:pPr>
              <w:pStyle w:val="TAL"/>
            </w:pPr>
          </w:p>
        </w:tc>
      </w:tr>
      <w:tr w:rsidR="002D3A51" w14:paraId="1523675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58" w14:textId="77777777" w:rsidR="002D3A51" w:rsidRDefault="00BF4871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59" w14:textId="77777777" w:rsidR="002D3A51" w:rsidRDefault="00BF4871">
            <w:pPr>
              <w:spacing w:after="0"/>
            </w:pPr>
            <w:r>
              <w:t xml:space="preserve">Specification of the </w:t>
            </w:r>
            <w:r>
              <w:rPr>
                <w:rFonts w:eastAsia="SimSun" w:hint="eastAsia"/>
                <w:lang w:val="en-US" w:eastAsia="zh-CN"/>
              </w:rPr>
              <w:t>GBA</w:t>
            </w:r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 security protocol based on IETF </w:t>
            </w:r>
            <w:r>
              <w:rPr>
                <w:rFonts w:eastAsia="SimSun" w:hint="eastAsia"/>
                <w:lang w:val="en-US" w:eastAsia="zh-CN"/>
              </w:rPr>
              <w:t>DTLS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5A" w14:textId="77777777" w:rsidR="002D3A51" w:rsidRDefault="00BF4871">
            <w:pPr>
              <w:spacing w:after="0"/>
              <w:rPr>
                <w:iCs/>
              </w:rPr>
            </w:pPr>
            <w:r>
              <w:rPr>
                <w:iCs/>
              </w:rPr>
              <w:t>SA#</w:t>
            </w:r>
            <w:r>
              <w:rPr>
                <w:rFonts w:eastAsia="SimSun" w:hint="eastAsia"/>
                <w:lang w:val="en-US" w:eastAsia="zh-CN"/>
              </w:rPr>
              <w:t>100</w:t>
            </w:r>
            <w:r>
              <w:rPr>
                <w:iCs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eastAsia="SimSun" w:hint="eastAsia"/>
                <w:iCs/>
                <w:lang w:val="en-US" w:eastAsia="zh-CN"/>
              </w:rPr>
              <w:t>3</w:t>
            </w:r>
            <w:r>
              <w:rPr>
                <w:iCs/>
              </w:rPr>
              <w:t>)</w:t>
            </w:r>
            <w:r>
              <w:rPr>
                <w:i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5B" w14:textId="77777777" w:rsidR="002D3A51" w:rsidRDefault="002D3A51">
            <w:pPr>
              <w:pStyle w:val="TAL"/>
            </w:pPr>
          </w:p>
        </w:tc>
      </w:tr>
    </w:tbl>
    <w:p w14:paraId="1523675D" w14:textId="77777777" w:rsidR="002D3A51" w:rsidRDefault="002D3A51"/>
    <w:p w14:paraId="1523675E" w14:textId="77777777" w:rsidR="002D3A51" w:rsidRDefault="00BF4871">
      <w:pPr>
        <w:pStyle w:val="Heading1"/>
      </w:pPr>
      <w:r>
        <w:t>6</w:t>
      </w:r>
      <w:r>
        <w:tab/>
        <w:t>Work item Rapporteur(s)</w:t>
      </w:r>
    </w:p>
    <w:p w14:paraId="1523675F" w14:textId="77777777" w:rsidR="002D3A51" w:rsidRDefault="00BF4871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Liu, </w:t>
      </w:r>
      <w:proofErr w:type="spellStart"/>
      <w:r>
        <w:rPr>
          <w:rFonts w:eastAsia="SimSun" w:hint="eastAsia"/>
          <w:lang w:val="en-US" w:eastAsia="zh-CN"/>
        </w:rPr>
        <w:t>yuze</w:t>
      </w:r>
      <w:proofErr w:type="spellEnd"/>
      <w:r>
        <w:t xml:space="preserve">, </w:t>
      </w:r>
      <w:r>
        <w:rPr>
          <w:rFonts w:eastAsia="SimSun" w:hint="eastAsia"/>
          <w:lang w:val="en-US" w:eastAsia="zh-CN"/>
        </w:rPr>
        <w:t>ZTE</w:t>
      </w:r>
      <w:r>
        <w:t xml:space="preserve">, </w:t>
      </w:r>
      <w:proofErr w:type="spellStart"/>
      <w:r>
        <w:rPr>
          <w:rFonts w:eastAsia="SimSun" w:hint="eastAsia"/>
          <w:lang w:val="en-US" w:eastAsia="zh-CN"/>
        </w:rPr>
        <w:t>liu.yuze</w:t>
      </w:r>
      <w:proofErr w:type="spellEnd"/>
      <w:r>
        <w:t>@</w:t>
      </w:r>
      <w:proofErr w:type="spellStart"/>
      <w:r>
        <w:rPr>
          <w:rFonts w:eastAsia="SimSun" w:hint="eastAsia"/>
          <w:lang w:val="en-US" w:eastAsia="zh-CN"/>
        </w:rPr>
        <w:t>zte</w:t>
      </w:r>
      <w:proofErr w:type="spellEnd"/>
      <w:r>
        <w:t>.com</w:t>
      </w:r>
      <w:r>
        <w:rPr>
          <w:rFonts w:eastAsia="SimSun" w:hint="eastAsia"/>
          <w:lang w:val="en-US" w:eastAsia="zh-CN"/>
        </w:rPr>
        <w:t>.</w:t>
      </w:r>
      <w:proofErr w:type="spellStart"/>
      <w:r>
        <w:rPr>
          <w:rFonts w:eastAsia="SimSun" w:hint="eastAsia"/>
          <w:lang w:val="en-US" w:eastAsia="zh-CN"/>
        </w:rPr>
        <w:t>cn</w:t>
      </w:r>
      <w:proofErr w:type="spellEnd"/>
    </w:p>
    <w:p w14:paraId="15236760" w14:textId="77777777" w:rsidR="002D3A51" w:rsidRDefault="00BF4871">
      <w:pPr>
        <w:pStyle w:val="Heading1"/>
      </w:pPr>
      <w:r>
        <w:t>7</w:t>
      </w:r>
      <w:r>
        <w:tab/>
        <w:t>Work item leadership</w:t>
      </w:r>
    </w:p>
    <w:p w14:paraId="15236761" w14:textId="77777777" w:rsidR="002D3A51" w:rsidRDefault="00BF4871">
      <w:r>
        <w:t>SA3</w:t>
      </w:r>
    </w:p>
    <w:p w14:paraId="15236762" w14:textId="77777777" w:rsidR="002D3A51" w:rsidRDefault="00BF4871">
      <w:pPr>
        <w:pStyle w:val="Heading1"/>
      </w:pPr>
      <w:r>
        <w:lastRenderedPageBreak/>
        <w:t>8</w:t>
      </w:r>
      <w:r>
        <w:tab/>
        <w:t>Aspects that involve other WGs</w:t>
      </w:r>
    </w:p>
    <w:p w14:paraId="15236763" w14:textId="77777777" w:rsidR="002D3A51" w:rsidRDefault="00BF4871">
      <w:r>
        <w:t xml:space="preserve">CT1 to provide stage 3 details of the </w:t>
      </w:r>
      <w:r>
        <w:rPr>
          <w:rFonts w:eastAsia="SimSun" w:hint="eastAsia"/>
          <w:lang w:val="en-US" w:eastAsia="zh-CN"/>
        </w:rPr>
        <w:t xml:space="preserve">GBA </w:t>
      </w:r>
      <w:proofErr w:type="spellStart"/>
      <w:r>
        <w:rPr>
          <w:rFonts w:eastAsia="SimSun" w:hint="eastAsia"/>
          <w:lang w:val="en-US" w:eastAsia="zh-CN"/>
        </w:rPr>
        <w:t>Ua</w:t>
      </w:r>
      <w:proofErr w:type="spellEnd"/>
      <w:r>
        <w:rPr>
          <w:rFonts w:eastAsia="SimSun" w:hint="eastAsia"/>
          <w:lang w:val="en-US" w:eastAsia="zh-CN"/>
        </w:rPr>
        <w:t xml:space="preserve"> and AKMA </w:t>
      </w:r>
      <w:proofErr w:type="spellStart"/>
      <w:r>
        <w:t>Ua</w:t>
      </w:r>
      <w:proofErr w:type="spellEnd"/>
      <w:r>
        <w:t>* protocol.</w:t>
      </w:r>
    </w:p>
    <w:p w14:paraId="15236764" w14:textId="77777777" w:rsidR="002D3A51" w:rsidRDefault="002D3A51"/>
    <w:p w14:paraId="15236765" w14:textId="77777777" w:rsidR="002D3A51" w:rsidRDefault="00BF4871">
      <w:pPr>
        <w:pStyle w:val="Heading1"/>
      </w:pPr>
      <w:r>
        <w:t>9</w:t>
      </w:r>
      <w:r>
        <w:tab/>
        <w:t>Supporting Individual Members</w:t>
      </w:r>
    </w:p>
    <w:p w14:paraId="15236766" w14:textId="77777777" w:rsidR="002D3A51" w:rsidRDefault="002D3A5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D3A51" w14:paraId="1523676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236767" w14:textId="77777777" w:rsidR="002D3A51" w:rsidRDefault="00BF4871">
            <w:pPr>
              <w:pStyle w:val="TAH"/>
            </w:pPr>
            <w:r>
              <w:t>Supporting IM name</w:t>
            </w:r>
          </w:p>
        </w:tc>
      </w:tr>
      <w:tr w:rsidR="002D3A51" w14:paraId="15236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6769" w14:textId="77777777" w:rsidR="002D3A51" w:rsidRDefault="00BF48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2D3A51" w14:paraId="152367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676B" w14:textId="77777777" w:rsidR="002D3A51" w:rsidRDefault="00BF48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CMCC</w:t>
            </w:r>
          </w:p>
        </w:tc>
      </w:tr>
      <w:tr w:rsidR="002D3A51" w14:paraId="152367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676D" w14:textId="77777777" w:rsidR="002D3A51" w:rsidRDefault="00BF48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2D3A51" w14:paraId="152367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676F" w14:textId="77777777" w:rsidR="002D3A51" w:rsidRDefault="00BF48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vivo</w:t>
            </w:r>
          </w:p>
        </w:tc>
      </w:tr>
      <w:tr w:rsidR="002D3A51" w14:paraId="1523677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6771" w14:textId="77777777" w:rsidR="002D3A51" w:rsidRDefault="00BF48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OPPO</w:t>
            </w:r>
          </w:p>
        </w:tc>
      </w:tr>
      <w:tr w:rsidR="002D3A51" w14:paraId="1523677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6773" w14:textId="77777777" w:rsidR="002D3A51" w:rsidRDefault="00BF48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2D3A51" w14:paraId="15236776" w14:textId="77777777">
        <w:trPr>
          <w:cantSplit/>
          <w:jc w:val="center"/>
        </w:trPr>
        <w:tc>
          <w:tcPr>
            <w:tcW w:w="5029" w:type="dxa"/>
          </w:tcPr>
          <w:p w14:paraId="15236775" w14:textId="77777777" w:rsidR="002D3A51" w:rsidRDefault="00BF48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2D3A51" w14:paraId="15236778" w14:textId="77777777">
        <w:trPr>
          <w:cantSplit/>
          <w:jc w:val="center"/>
        </w:trPr>
        <w:tc>
          <w:tcPr>
            <w:tcW w:w="5029" w:type="dxa"/>
          </w:tcPr>
          <w:p w14:paraId="15236777" w14:textId="77777777" w:rsidR="002D3A51" w:rsidRDefault="002D3A51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2D3A51" w14:paraId="1523677A" w14:textId="77777777">
        <w:trPr>
          <w:cantSplit/>
          <w:jc w:val="center"/>
        </w:trPr>
        <w:tc>
          <w:tcPr>
            <w:tcW w:w="5029" w:type="dxa"/>
          </w:tcPr>
          <w:p w14:paraId="15236779" w14:textId="77777777" w:rsidR="002D3A51" w:rsidRDefault="002D3A51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</w:tbl>
    <w:p w14:paraId="1523677B" w14:textId="77777777" w:rsidR="002D3A51" w:rsidRDefault="002D3A51"/>
    <w:sectPr w:rsidR="002D3A51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236162615">
    <w:abstractNumId w:val="3"/>
  </w:num>
  <w:num w:numId="2" w16cid:durableId="1697610237">
    <w:abstractNumId w:val="5"/>
  </w:num>
  <w:num w:numId="3" w16cid:durableId="1382829339">
    <w:abstractNumId w:val="8"/>
  </w:num>
  <w:num w:numId="4" w16cid:durableId="736629425">
    <w:abstractNumId w:val="9"/>
  </w:num>
  <w:num w:numId="5" w16cid:durableId="317733999">
    <w:abstractNumId w:val="6"/>
  </w:num>
  <w:num w:numId="6" w16cid:durableId="993992481">
    <w:abstractNumId w:val="2"/>
  </w:num>
  <w:num w:numId="7" w16cid:durableId="147719709">
    <w:abstractNumId w:val="7"/>
  </w:num>
  <w:num w:numId="8" w16cid:durableId="984285835">
    <w:abstractNumId w:val="4"/>
  </w:num>
  <w:num w:numId="9" w16cid:durableId="830948556">
    <w:abstractNumId w:val="1"/>
  </w:num>
  <w:num w:numId="10" w16cid:durableId="1539734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0502"/>
    <w:rsid w:val="00037C06"/>
    <w:rsid w:val="00044DAE"/>
    <w:rsid w:val="0004775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B6780"/>
    <w:rsid w:val="000C0BF7"/>
    <w:rsid w:val="000C5FE3"/>
    <w:rsid w:val="000D122A"/>
    <w:rsid w:val="000E55AD"/>
    <w:rsid w:val="000E630D"/>
    <w:rsid w:val="001001BD"/>
    <w:rsid w:val="00102222"/>
    <w:rsid w:val="0010274C"/>
    <w:rsid w:val="00120541"/>
    <w:rsid w:val="001211F3"/>
    <w:rsid w:val="00122FED"/>
    <w:rsid w:val="00127B5D"/>
    <w:rsid w:val="00133B51"/>
    <w:rsid w:val="00171925"/>
    <w:rsid w:val="00173998"/>
    <w:rsid w:val="00174617"/>
    <w:rsid w:val="001759A7"/>
    <w:rsid w:val="001A4192"/>
    <w:rsid w:val="001A52F2"/>
    <w:rsid w:val="001A7910"/>
    <w:rsid w:val="001C47C3"/>
    <w:rsid w:val="001C5C86"/>
    <w:rsid w:val="001C718D"/>
    <w:rsid w:val="001E14C4"/>
    <w:rsid w:val="001F7D5F"/>
    <w:rsid w:val="001F7EB4"/>
    <w:rsid w:val="002000C2"/>
    <w:rsid w:val="00205F25"/>
    <w:rsid w:val="00221B1E"/>
    <w:rsid w:val="00237806"/>
    <w:rsid w:val="00240DCD"/>
    <w:rsid w:val="0024786B"/>
    <w:rsid w:val="00251D80"/>
    <w:rsid w:val="00251E1E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D3A51"/>
    <w:rsid w:val="002E6A7D"/>
    <w:rsid w:val="002E7A9E"/>
    <w:rsid w:val="002F2024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2B9"/>
    <w:rsid w:val="00347B74"/>
    <w:rsid w:val="00355CB6"/>
    <w:rsid w:val="003568CB"/>
    <w:rsid w:val="00366257"/>
    <w:rsid w:val="0037373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92D"/>
    <w:rsid w:val="00454609"/>
    <w:rsid w:val="00455DE4"/>
    <w:rsid w:val="0048267C"/>
    <w:rsid w:val="004876B9"/>
    <w:rsid w:val="00487CD6"/>
    <w:rsid w:val="00493A79"/>
    <w:rsid w:val="00495840"/>
    <w:rsid w:val="004A40BE"/>
    <w:rsid w:val="004A6A60"/>
    <w:rsid w:val="004B5744"/>
    <w:rsid w:val="004C634D"/>
    <w:rsid w:val="004D24B9"/>
    <w:rsid w:val="004D522E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1254"/>
    <w:rsid w:val="005D3FEC"/>
    <w:rsid w:val="005D44BE"/>
    <w:rsid w:val="005E088B"/>
    <w:rsid w:val="0060575F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A02"/>
    <w:rsid w:val="006E1FDA"/>
    <w:rsid w:val="006E48D1"/>
    <w:rsid w:val="006E5E87"/>
    <w:rsid w:val="006F03F9"/>
    <w:rsid w:val="006F1A44"/>
    <w:rsid w:val="00706A1A"/>
    <w:rsid w:val="00707673"/>
    <w:rsid w:val="007162BE"/>
    <w:rsid w:val="00721122"/>
    <w:rsid w:val="00722267"/>
    <w:rsid w:val="00722F2A"/>
    <w:rsid w:val="00746F46"/>
    <w:rsid w:val="0075252A"/>
    <w:rsid w:val="007648F0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5D2"/>
    <w:rsid w:val="007D1AB2"/>
    <w:rsid w:val="007D1D0C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75DA3"/>
    <w:rsid w:val="00876BC8"/>
    <w:rsid w:val="0088114C"/>
    <w:rsid w:val="0088222A"/>
    <w:rsid w:val="008835FC"/>
    <w:rsid w:val="00885711"/>
    <w:rsid w:val="008901F6"/>
    <w:rsid w:val="00896C03"/>
    <w:rsid w:val="008A13C4"/>
    <w:rsid w:val="008A495D"/>
    <w:rsid w:val="008A76FD"/>
    <w:rsid w:val="008B114B"/>
    <w:rsid w:val="008B2D09"/>
    <w:rsid w:val="008B519F"/>
    <w:rsid w:val="008C0E78"/>
    <w:rsid w:val="008C537F"/>
    <w:rsid w:val="008D658B"/>
    <w:rsid w:val="008F77A7"/>
    <w:rsid w:val="00922FCB"/>
    <w:rsid w:val="00935CB0"/>
    <w:rsid w:val="00937C6F"/>
    <w:rsid w:val="009428A9"/>
    <w:rsid w:val="009437A2"/>
    <w:rsid w:val="00944B28"/>
    <w:rsid w:val="0095387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3D84"/>
    <w:rsid w:val="009E6C21"/>
    <w:rsid w:val="009F7959"/>
    <w:rsid w:val="00A01CFF"/>
    <w:rsid w:val="00A10539"/>
    <w:rsid w:val="00A15763"/>
    <w:rsid w:val="00A2023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5BB1"/>
    <w:rsid w:val="00A9081F"/>
    <w:rsid w:val="00A9188C"/>
    <w:rsid w:val="00A97002"/>
    <w:rsid w:val="00A97A52"/>
    <w:rsid w:val="00AA0D6A"/>
    <w:rsid w:val="00AB58BF"/>
    <w:rsid w:val="00AC6AE6"/>
    <w:rsid w:val="00AC758E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2F78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4871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5681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54AD"/>
    <w:rsid w:val="00E96431"/>
    <w:rsid w:val="00EC3039"/>
    <w:rsid w:val="00EC5235"/>
    <w:rsid w:val="00ED6B03"/>
    <w:rsid w:val="00ED7A5B"/>
    <w:rsid w:val="00EE5AA0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1A86"/>
    <w:rsid w:val="00F83D11"/>
    <w:rsid w:val="00F921F1"/>
    <w:rsid w:val="00FB127E"/>
    <w:rsid w:val="00FC0804"/>
    <w:rsid w:val="00FC3B6D"/>
    <w:rsid w:val="00FD3A4E"/>
    <w:rsid w:val="00FD6800"/>
    <w:rsid w:val="00FF3F0C"/>
    <w:rsid w:val="044A67EC"/>
    <w:rsid w:val="069D705C"/>
    <w:rsid w:val="08B75F1A"/>
    <w:rsid w:val="0EAD6CCB"/>
    <w:rsid w:val="19AF73F6"/>
    <w:rsid w:val="1C2E5C2D"/>
    <w:rsid w:val="1C7101EB"/>
    <w:rsid w:val="1CEB5711"/>
    <w:rsid w:val="1D596004"/>
    <w:rsid w:val="203B3C51"/>
    <w:rsid w:val="21EB6CF9"/>
    <w:rsid w:val="22145397"/>
    <w:rsid w:val="2D2C50ED"/>
    <w:rsid w:val="3C0904C6"/>
    <w:rsid w:val="419566C6"/>
    <w:rsid w:val="4C59524E"/>
    <w:rsid w:val="4D696487"/>
    <w:rsid w:val="501C55F8"/>
    <w:rsid w:val="512E3990"/>
    <w:rsid w:val="60F32BBE"/>
    <w:rsid w:val="6263570B"/>
    <w:rsid w:val="63C21998"/>
    <w:rsid w:val="641F79D2"/>
    <w:rsid w:val="6C330B0D"/>
    <w:rsid w:val="6CCF061C"/>
    <w:rsid w:val="6DCD5562"/>
    <w:rsid w:val="71E16EBA"/>
    <w:rsid w:val="74296718"/>
    <w:rsid w:val="74552F62"/>
    <w:rsid w:val="7A5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2366D0"/>
  <w15:docId w15:val="{B117E6CE-DFD1-47DB-B2B1-55AB21AA1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widowControl w:val="0"/>
    </w:pPr>
    <w:rPr>
      <w:i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paragraph" w:styleId="BodyTextFirstIndent">
    <w:name w:val="Body Text First Indent"/>
    <w:basedOn w:val="BodyText"/>
    <w:link w:val="BodyTextFirstIndentChar"/>
    <w:qFormat/>
    <w:pPr>
      <w:widowControl/>
      <w:ind w:firstLine="360"/>
    </w:pPr>
    <w:rPr>
      <w:i w:val="0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qFormat/>
    <w:rPr>
      <w:color w:val="000000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Pr>
      <w:color w:val="000000"/>
      <w:sz w:val="16"/>
      <w:szCs w:val="16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i w:val="0"/>
      <w:color w:val="000000"/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Pr>
      <w:color w:val="000000"/>
      <w:lang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color w:val="00000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color w:val="00000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color w:val="000000"/>
      <w:sz w:val="16"/>
      <w:szCs w:val="16"/>
      <w:lang w:eastAsia="ja-JP"/>
    </w:rPr>
  </w:style>
  <w:style w:type="character" w:customStyle="1" w:styleId="ClosingChar">
    <w:name w:val="Closing Char"/>
    <w:basedOn w:val="DefaultParagraphFont"/>
    <w:link w:val="Closing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color w:val="000000"/>
      <w:lang w:eastAsia="ja-JP"/>
    </w:rPr>
  </w:style>
  <w:style w:type="character" w:customStyle="1" w:styleId="DateChar">
    <w:name w:val="Date Char"/>
    <w:basedOn w:val="DefaultParagraphFont"/>
    <w:link w:val="Date"/>
    <w:qFormat/>
    <w:rPr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color w:val="000000"/>
      <w:sz w:val="16"/>
      <w:szCs w:val="16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Pr>
      <w:color w:val="000000"/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color w:val="000000"/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Pr>
      <w:color w:val="000000"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color w:val="000000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color w:val="000000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color w:val="000000"/>
      <w:lang w:eastAsia="ja-JP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NoteHeadingChar">
    <w:name w:val="Note Heading Char"/>
    <w:basedOn w:val="DefaultParagraphFont"/>
    <w:link w:val="NoteHeading"/>
    <w:qFormat/>
    <w:rPr>
      <w:color w:val="000000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Pr>
      <w:color w:val="000000"/>
      <w:lang w:eastAsia="ja-JP"/>
    </w:rPr>
  </w:style>
  <w:style w:type="character" w:customStyle="1" w:styleId="SignatureChar">
    <w:name w:val="Signature Char"/>
    <w:basedOn w:val="DefaultParagraphFont"/>
    <w:link w:val="Signature"/>
    <w:qFormat/>
    <w:rPr>
      <w:color w:val="000000"/>
      <w:lang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030502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535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ZTE-V1</dc:creator>
  <cp:lastModifiedBy>32.291_CR0429_(Rel-17)_TEI16, 5GS_Ph1-SBI_CH</cp:lastModifiedBy>
  <cp:revision>2</cp:revision>
  <dcterms:created xsi:type="dcterms:W3CDTF">2022-12-01T15:16:00Z</dcterms:created>
  <dcterms:modified xsi:type="dcterms:W3CDTF">2022-12-01T15:16:00Z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